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5F5C4" w14:textId="77777777" w:rsidR="00D817C5" w:rsidRPr="008A7072" w:rsidRDefault="00000000">
      <w:pPr>
        <w:pStyle w:val="Heading1"/>
        <w:rPr>
          <w:rFonts w:ascii="Times New Roman" w:hAnsi="Times New Roman" w:cs="Times New Roman"/>
          <w:color w:val="auto"/>
        </w:rPr>
      </w:pPr>
      <w:r w:rsidRPr="008A7072">
        <w:rPr>
          <w:rFonts w:ascii="Times New Roman" w:hAnsi="Times New Roman" w:cs="Times New Roman"/>
          <w:color w:val="auto"/>
        </w:rPr>
        <w:t>A K S H A Y   S U N I L</w:t>
      </w:r>
    </w:p>
    <w:p w14:paraId="54F246DB" w14:textId="304C5280" w:rsidR="00D817C5" w:rsidRPr="00415F6F" w:rsidRDefault="00000000">
      <w:pPr>
        <w:rPr>
          <w:rFonts w:ascii="Times New Roman" w:hAnsi="Times New Roman" w:cs="Times New Roman"/>
          <w:sz w:val="24"/>
          <w:szCs w:val="24"/>
        </w:rPr>
      </w:pPr>
      <w:r w:rsidRPr="00415F6F">
        <w:rPr>
          <w:rFonts w:ascii="Times New Roman" w:hAnsi="Times New Roman" w:cs="Times New Roman"/>
          <w:sz w:val="24"/>
          <w:szCs w:val="24"/>
        </w:rPr>
        <w:t xml:space="preserve">Contact: </w:t>
      </w:r>
      <w:r w:rsidRPr="00415F6F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E80758" w:rsidRPr="00415F6F">
        <w:rPr>
          <w:rFonts w:ascii="Times New Roman" w:hAnsi="Times New Roman" w:cs="Times New Roman"/>
          <w:b/>
          <w:bCs/>
          <w:sz w:val="24"/>
          <w:szCs w:val="24"/>
        </w:rPr>
        <w:t>918089150470</w:t>
      </w:r>
      <w:r w:rsidRPr="00415F6F">
        <w:rPr>
          <w:rFonts w:ascii="Times New Roman" w:hAnsi="Times New Roman" w:cs="Times New Roman"/>
          <w:sz w:val="24"/>
          <w:szCs w:val="24"/>
        </w:rPr>
        <w:t xml:space="preserve"> | </w:t>
      </w:r>
      <w:r w:rsidRPr="00415F6F">
        <w:rPr>
          <w:rFonts w:ascii="Times New Roman" w:hAnsi="Times New Roman" w:cs="Times New Roman"/>
          <w:b/>
          <w:bCs/>
          <w:sz w:val="24"/>
          <w:szCs w:val="24"/>
        </w:rPr>
        <w:t>akshays</w:t>
      </w:r>
      <w:r w:rsidR="00E80758" w:rsidRPr="00415F6F">
        <w:rPr>
          <w:rFonts w:ascii="Times New Roman" w:hAnsi="Times New Roman" w:cs="Times New Roman"/>
          <w:b/>
          <w:bCs/>
          <w:sz w:val="24"/>
          <w:szCs w:val="24"/>
        </w:rPr>
        <w:t>unil123456</w:t>
      </w:r>
      <w:r w:rsidRPr="00415F6F">
        <w:rPr>
          <w:rFonts w:ascii="Times New Roman" w:hAnsi="Times New Roman" w:cs="Times New Roman"/>
          <w:b/>
          <w:bCs/>
          <w:sz w:val="24"/>
          <w:szCs w:val="24"/>
        </w:rPr>
        <w:t>@gmail.com</w:t>
      </w:r>
      <w:r w:rsidRPr="00415F6F">
        <w:rPr>
          <w:rFonts w:ascii="Times New Roman" w:hAnsi="Times New Roman" w:cs="Times New Roman"/>
          <w:sz w:val="24"/>
          <w:szCs w:val="24"/>
        </w:rPr>
        <w:t xml:space="preserve"> | LinkedIn: linkedin.com/in/</w:t>
      </w:r>
      <w:proofErr w:type="spellStart"/>
      <w:r w:rsidRPr="00415F6F">
        <w:rPr>
          <w:rFonts w:ascii="Times New Roman" w:hAnsi="Times New Roman" w:cs="Times New Roman"/>
          <w:sz w:val="24"/>
          <w:szCs w:val="24"/>
        </w:rPr>
        <w:t>akshay-sunil</w:t>
      </w:r>
      <w:proofErr w:type="spellEnd"/>
      <w:r w:rsidRPr="00415F6F">
        <w:rPr>
          <w:rFonts w:ascii="Times New Roman" w:hAnsi="Times New Roman" w:cs="Times New Roman"/>
          <w:sz w:val="24"/>
          <w:szCs w:val="24"/>
        </w:rPr>
        <w:t xml:space="preserve"> | </w:t>
      </w:r>
    </w:p>
    <w:p w14:paraId="6D95138D" w14:textId="35E08E6B" w:rsidR="00D817C5" w:rsidRPr="008A7072" w:rsidRDefault="00F35977" w:rsidP="00F35977">
      <w:pPr>
        <w:pStyle w:val="Heading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A7072">
        <w:rPr>
          <w:rFonts w:ascii="Times New Roman" w:hAnsi="Times New Roman" w:cs="Times New Roman"/>
          <w:color w:val="auto"/>
          <w:sz w:val="28"/>
          <w:szCs w:val="28"/>
        </w:rPr>
        <w:t xml:space="preserve"> Objective</w:t>
      </w:r>
    </w:p>
    <w:p w14:paraId="2B96BA45" w14:textId="16EBA204" w:rsidR="008A7072" w:rsidRPr="008A7072" w:rsidRDefault="008A7072" w:rsidP="008A7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>D</w:t>
      </w:r>
      <w:r w:rsidRPr="008A7072"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 xml:space="preserve">riven and meticulous graduate of </w:t>
      </w:r>
      <w:r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>Petroc</w:t>
      </w:r>
      <w:r w:rsidRPr="008A7072"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 xml:space="preserve">hemical </w:t>
      </w:r>
      <w:r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>Technology</w:t>
      </w:r>
      <w:r w:rsidRPr="008A7072"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 xml:space="preserve"> with a solid background in mechanical, chemical, and petroleum refining processes. I'm looking to capitalize on my technical expertise, laboratory background, and dedication to safety procedures. </w:t>
      </w:r>
      <w:r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>E</w:t>
      </w:r>
      <w:r w:rsidRPr="008A7072">
        <w:rPr>
          <w:rFonts w:ascii="Times New Roman" w:eastAsia="Times New Roman" w:hAnsi="Times New Roman" w:cs="Times New Roman"/>
          <w:sz w:val="24"/>
          <w:szCs w:val="24"/>
          <w:lang w:val="en-CA" w:eastAsia="en-CA"/>
        </w:rPr>
        <w:t>ager to help with process monitoring, support refinery operations, and support initiatives for ongoing improvement.</w:t>
      </w:r>
    </w:p>
    <w:p w14:paraId="4B4B887D" w14:textId="2FA2F847" w:rsidR="00D817C5" w:rsidRDefault="00F35977" w:rsidP="00F35977">
      <w:pPr>
        <w:pStyle w:val="Heading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072">
        <w:rPr>
          <w:rFonts w:ascii="Times New Roman" w:hAnsi="Times New Roman" w:cs="Times New Roman"/>
          <w:color w:val="auto"/>
          <w:sz w:val="28"/>
          <w:szCs w:val="28"/>
        </w:rPr>
        <w:t>Key Skills</w:t>
      </w:r>
    </w:p>
    <w:p w14:paraId="0C46805B" w14:textId="03C79971" w:rsidR="008A7072" w:rsidRPr="008A7072" w:rsidRDefault="007C123F" w:rsidP="008A7072">
      <w:p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 xml:space="preserve">• </w:t>
      </w:r>
      <w:r w:rsidR="008A7072" w:rsidRPr="008A707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>Refinery Process Monitoring:</w:t>
      </w:r>
      <w:r w:rsidR="008A7072"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Understanding of refining processes such as distillation, cracking, and treatment of petroleum products.</w:t>
      </w:r>
    </w:p>
    <w:p w14:paraId="0DB2A78A" w14:textId="2622B288" w:rsidR="008A7072" w:rsidRPr="008A7072" w:rsidRDefault="00E76730" w:rsidP="008A7072">
      <w:p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• </w:t>
      </w:r>
      <w:r w:rsidR="008A7072" w:rsidRPr="008A707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>Equipment Maintenance &amp; Calibration:</w:t>
      </w:r>
      <w:r w:rsidR="008A7072"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Proficient in maintaining and calibrating laboratory and operational equipment to ensure accuracy and efficiency.</w:t>
      </w:r>
    </w:p>
    <w:p w14:paraId="19D203FF" w14:textId="3E791741" w:rsidR="008A7072" w:rsidRPr="008A7072" w:rsidRDefault="00E76730" w:rsidP="008A7072">
      <w:p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 xml:space="preserve">• </w:t>
      </w:r>
      <w:r w:rsidR="008A7072" w:rsidRPr="008A707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>Data Recording &amp; Reporting:</w:t>
      </w:r>
      <w:r w:rsidR="008A7072"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Ability to accurately document and record operational data for analysis and reporting purposes.</w:t>
      </w:r>
    </w:p>
    <w:p w14:paraId="28EFFD38" w14:textId="66B475DD" w:rsidR="008A7072" w:rsidRPr="008A7072" w:rsidRDefault="00E76730" w:rsidP="008A7072">
      <w:p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 xml:space="preserve">• </w:t>
      </w:r>
      <w:r w:rsidR="008A7072" w:rsidRPr="008A707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>Safety &amp; Compliance:</w:t>
      </w:r>
      <w:r w:rsidR="008A7072"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Knowledge of safety protocols and environmental compliance measures, with a commitment to maintaining safe working conditions.</w:t>
      </w:r>
    </w:p>
    <w:p w14:paraId="19D20DEF" w14:textId="7C375226" w:rsidR="008A7072" w:rsidRPr="008A7072" w:rsidRDefault="00E76730" w:rsidP="008A7072">
      <w:p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 xml:space="preserve">• </w:t>
      </w:r>
      <w:r w:rsidR="008A7072" w:rsidRPr="008A707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>Troubleshooting &amp; Problem-Solving:</w:t>
      </w:r>
      <w:r w:rsidR="008A7072"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Strong analytical skills to identify issues and support troubleshooting of operational problems or equipment malfunctions.</w:t>
      </w:r>
    </w:p>
    <w:p w14:paraId="2A6D5355" w14:textId="428DFDDF" w:rsidR="008A7072" w:rsidRPr="008A7072" w:rsidRDefault="008A7072" w:rsidP="008A7072">
      <w:p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</w:pPr>
      <w:r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</w:t>
      </w:r>
      <w:r w:rsidR="00E7673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• </w:t>
      </w:r>
      <w:r w:rsidRPr="008A7072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CA" w:eastAsia="en-CA"/>
        </w:rPr>
        <w:t>Collaborative Teamwork:</w:t>
      </w:r>
      <w:r w:rsidRPr="008A7072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CA" w:eastAsia="en-CA"/>
        </w:rPr>
        <w:t xml:space="preserve"> Able to collaborate effectively with engineers, technicians, and other departments to optimize refinery performance.</w:t>
      </w:r>
    </w:p>
    <w:p w14:paraId="3F5E3CFA" w14:textId="5F15080D" w:rsidR="00D817C5" w:rsidRPr="001B18F3" w:rsidRDefault="00000000" w:rsidP="008A707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B18F3">
        <w:rPr>
          <w:rFonts w:ascii="Times New Roman" w:hAnsi="Times New Roman" w:cs="Times New Roman"/>
          <w:b/>
          <w:bCs/>
          <w:sz w:val="28"/>
          <w:szCs w:val="28"/>
        </w:rPr>
        <w:t>Education</w:t>
      </w:r>
    </w:p>
    <w:p w14:paraId="1D560AC1" w14:textId="77777777" w:rsidR="00D817C5" w:rsidRPr="003B2D8B" w:rsidRDefault="00000000" w:rsidP="00F359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2D8B">
        <w:rPr>
          <w:rFonts w:ascii="Times New Roman" w:hAnsi="Times New Roman" w:cs="Times New Roman"/>
          <w:sz w:val="24"/>
          <w:szCs w:val="24"/>
        </w:rPr>
        <w:t>Post Graduation in Applied Energy Management and Renewable Energy</w:t>
      </w:r>
      <w:r w:rsidRPr="003B2D8B">
        <w:rPr>
          <w:rFonts w:ascii="Times New Roman" w:hAnsi="Times New Roman" w:cs="Times New Roman"/>
          <w:sz w:val="24"/>
          <w:szCs w:val="24"/>
        </w:rPr>
        <w:br/>
        <w:t>Conestoga College, Kitchener, ON, Canada (2023–2025)</w:t>
      </w:r>
      <w:r w:rsidRPr="003B2D8B">
        <w:rPr>
          <w:rFonts w:ascii="Times New Roman" w:hAnsi="Times New Roman" w:cs="Times New Roman"/>
          <w:sz w:val="24"/>
          <w:szCs w:val="24"/>
        </w:rPr>
        <w:br/>
      </w:r>
      <w:r w:rsidRPr="003B2D8B">
        <w:rPr>
          <w:rFonts w:ascii="Times New Roman" w:hAnsi="Times New Roman" w:cs="Times New Roman"/>
          <w:sz w:val="24"/>
          <w:szCs w:val="24"/>
        </w:rPr>
        <w:br/>
      </w:r>
      <w:r w:rsidRPr="003B2D8B">
        <w:rPr>
          <w:rFonts w:ascii="Times New Roman" w:hAnsi="Times New Roman" w:cs="Times New Roman"/>
          <w:sz w:val="24"/>
          <w:szCs w:val="24"/>
        </w:rPr>
        <w:lastRenderedPageBreak/>
        <w:t>Bachelor of Technology in Petrochemical Technology</w:t>
      </w:r>
      <w:r w:rsidRPr="003B2D8B">
        <w:rPr>
          <w:rFonts w:ascii="Times New Roman" w:hAnsi="Times New Roman" w:cs="Times New Roman"/>
          <w:sz w:val="24"/>
          <w:szCs w:val="24"/>
        </w:rPr>
        <w:br/>
        <w:t>Excel College of Engineering and Technology, Tamil Nadu, India (2018–2022)</w:t>
      </w:r>
    </w:p>
    <w:p w14:paraId="08E74FFB" w14:textId="77777777" w:rsidR="00D817C5" w:rsidRPr="008A7072" w:rsidRDefault="00000000" w:rsidP="00F35977">
      <w:pPr>
        <w:pStyle w:val="Heading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A7072">
        <w:rPr>
          <w:rFonts w:ascii="Times New Roman" w:hAnsi="Times New Roman" w:cs="Times New Roman"/>
          <w:color w:val="auto"/>
          <w:sz w:val="28"/>
          <w:szCs w:val="28"/>
        </w:rPr>
        <w:t>Key Projects</w:t>
      </w:r>
    </w:p>
    <w:p w14:paraId="2CF3F6B3" w14:textId="77777777" w:rsidR="00D817C5" w:rsidRDefault="00000000" w:rsidP="00F35977">
      <w:pPr>
        <w:pStyle w:val="Heading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A7072">
        <w:rPr>
          <w:rFonts w:ascii="Times New Roman" w:hAnsi="Times New Roman" w:cs="Times New Roman"/>
          <w:color w:val="auto"/>
          <w:sz w:val="28"/>
          <w:szCs w:val="28"/>
        </w:rPr>
        <w:t>Recovery of TiO₂ from Clarifier Sludge in Ilmenite Beneficiation Plant</w:t>
      </w:r>
    </w:p>
    <w:p w14:paraId="5FE29ABC" w14:textId="24DC2237" w:rsidR="008A7072" w:rsidRPr="008A7072" w:rsidRDefault="008A7072" w:rsidP="008A70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Chemical </w:t>
      </w:r>
      <w:r w:rsidRPr="008A7072">
        <w:rPr>
          <w:rFonts w:ascii="Times New Roman" w:hAnsi="Times New Roman" w:cs="Times New Roman"/>
          <w:sz w:val="24"/>
          <w:szCs w:val="24"/>
        </w:rPr>
        <w:t>Project Intern</w:t>
      </w:r>
      <w:r w:rsidR="00FB3626">
        <w:rPr>
          <w:rFonts w:ascii="Times New Roman" w:hAnsi="Times New Roman" w:cs="Times New Roman"/>
          <w:sz w:val="24"/>
          <w:szCs w:val="24"/>
        </w:rPr>
        <w:t xml:space="preserve"> at KMML </w:t>
      </w:r>
      <w:proofErr w:type="spellStart"/>
      <w:r w:rsidR="00FB3626">
        <w:rPr>
          <w:rFonts w:ascii="Times New Roman" w:hAnsi="Times New Roman" w:cs="Times New Roman"/>
          <w:sz w:val="24"/>
          <w:szCs w:val="24"/>
        </w:rPr>
        <w:t>Chavara</w:t>
      </w:r>
      <w:proofErr w:type="spellEnd"/>
      <w:r w:rsidR="00FB3626">
        <w:rPr>
          <w:rFonts w:ascii="Times New Roman" w:hAnsi="Times New Roman" w:cs="Times New Roman"/>
          <w:sz w:val="24"/>
          <w:szCs w:val="24"/>
        </w:rPr>
        <w:t xml:space="preserve"> Kollam Kerala</w:t>
      </w:r>
    </w:p>
    <w:p w14:paraId="4AA0A27B" w14:textId="77777777" w:rsidR="00D817C5" w:rsidRPr="003B2D8B" w:rsidRDefault="00000000" w:rsidP="00F359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2D8B">
        <w:rPr>
          <w:rFonts w:ascii="Times New Roman" w:hAnsi="Times New Roman" w:cs="Times New Roman"/>
          <w:sz w:val="24"/>
          <w:szCs w:val="24"/>
        </w:rPr>
        <w:t>• Conducted pilot-scale studies to analyze and refine recovery methods for environmental sustainability.</w:t>
      </w:r>
    </w:p>
    <w:p w14:paraId="0F8622D3" w14:textId="77777777" w:rsidR="00D817C5" w:rsidRDefault="00000000" w:rsidP="00F359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2D8B">
        <w:rPr>
          <w:rFonts w:ascii="Times New Roman" w:hAnsi="Times New Roman" w:cs="Times New Roman"/>
          <w:sz w:val="24"/>
          <w:szCs w:val="24"/>
        </w:rPr>
        <w:t>• Delivered a comprehensive project report with methodology and recommendations.</w:t>
      </w:r>
    </w:p>
    <w:p w14:paraId="27C87991" w14:textId="376CC3BD" w:rsidR="008A7072" w:rsidRPr="008A7072" w:rsidRDefault="008A7072" w:rsidP="008A7072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 xml:space="preserve">• </w:t>
      </w:r>
      <w:r w:rsidRPr="008A7072">
        <w:rPr>
          <w:rFonts w:ascii="Times New Roman" w:hAnsi="Times New Roman" w:cs="Times New Roman"/>
          <w:sz w:val="24"/>
          <w:szCs w:val="24"/>
          <w:lang w:val="en-CA"/>
        </w:rPr>
        <w:t>Assisted in the monitoring of refinery processes, ensuring adherence to operational standards and safety protocols.</w:t>
      </w:r>
    </w:p>
    <w:p w14:paraId="7C42041A" w14:textId="6993075E" w:rsidR="008A7072" w:rsidRPr="008A7072" w:rsidRDefault="008A7072" w:rsidP="008A7072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8A707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• </w:t>
      </w:r>
      <w:r w:rsidRPr="008A7072">
        <w:rPr>
          <w:rFonts w:ascii="Times New Roman" w:hAnsi="Times New Roman" w:cs="Times New Roman"/>
          <w:sz w:val="24"/>
          <w:szCs w:val="24"/>
          <w:lang w:val="en-CA"/>
        </w:rPr>
        <w:t>Supported engineers in troubleshooting equipment malfunctions and operational issues, contributing to smoother plant operations.</w:t>
      </w:r>
    </w:p>
    <w:p w14:paraId="0BA459A7" w14:textId="20ABC412" w:rsidR="008A7072" w:rsidRPr="008A7072" w:rsidRDefault="008A7072" w:rsidP="008A7072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 xml:space="preserve">• </w:t>
      </w:r>
      <w:r w:rsidRPr="008A7072">
        <w:rPr>
          <w:rFonts w:ascii="Times New Roman" w:hAnsi="Times New Roman" w:cs="Times New Roman"/>
          <w:sz w:val="24"/>
          <w:szCs w:val="24"/>
          <w:lang w:val="en-CA"/>
        </w:rPr>
        <w:t>Assisted in preparing and maintaining accurate documentation of materials, equipment usage, and production outputs.</w:t>
      </w:r>
    </w:p>
    <w:p w14:paraId="5FE571E2" w14:textId="6E42DBA1" w:rsidR="008A7072" w:rsidRPr="003B2D8B" w:rsidRDefault="008A7072" w:rsidP="008A70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 xml:space="preserve">• </w:t>
      </w:r>
      <w:r w:rsidRPr="008A7072">
        <w:rPr>
          <w:rFonts w:ascii="Times New Roman" w:hAnsi="Times New Roman" w:cs="Times New Roman"/>
          <w:sz w:val="24"/>
          <w:szCs w:val="24"/>
          <w:lang w:val="en-CA"/>
        </w:rPr>
        <w:t>Participated in research and development activities, providing data and technical assistance to improve process efficiency.</w:t>
      </w:r>
    </w:p>
    <w:p w14:paraId="02FDC594" w14:textId="77777777" w:rsidR="00D817C5" w:rsidRPr="008A7072" w:rsidRDefault="00000000" w:rsidP="00F35977">
      <w:pPr>
        <w:pStyle w:val="Heading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A7072">
        <w:rPr>
          <w:rFonts w:ascii="Times New Roman" w:hAnsi="Times New Roman" w:cs="Times New Roman"/>
          <w:color w:val="auto"/>
          <w:sz w:val="28"/>
          <w:szCs w:val="28"/>
        </w:rPr>
        <w:t>Certifications and Training</w:t>
      </w:r>
    </w:p>
    <w:p w14:paraId="5C915EAF" w14:textId="77777777" w:rsidR="00D817C5" w:rsidRPr="003B2D8B" w:rsidRDefault="00000000" w:rsidP="00F359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2D8B">
        <w:rPr>
          <w:rFonts w:ascii="Times New Roman" w:hAnsi="Times New Roman" w:cs="Times New Roman"/>
          <w:sz w:val="24"/>
          <w:szCs w:val="24"/>
        </w:rPr>
        <w:t>• Health, Safety, and Environment (HSE) Virtual Internship – Petroleum Engineering Association &amp; ACE Training</w:t>
      </w:r>
      <w:r w:rsidRPr="003B2D8B">
        <w:rPr>
          <w:rFonts w:ascii="Times New Roman" w:hAnsi="Times New Roman" w:cs="Times New Roman"/>
          <w:sz w:val="24"/>
          <w:szCs w:val="24"/>
        </w:rPr>
        <w:br/>
        <w:t>• Rig Safety and H2S Awareness</w:t>
      </w:r>
      <w:r w:rsidRPr="003B2D8B">
        <w:rPr>
          <w:rFonts w:ascii="Times New Roman" w:hAnsi="Times New Roman" w:cs="Times New Roman"/>
          <w:sz w:val="24"/>
          <w:szCs w:val="24"/>
        </w:rPr>
        <w:br/>
        <w:t>• Basic First Aid/CPR, Fire Fighting Techniques</w:t>
      </w:r>
      <w:r w:rsidRPr="003B2D8B">
        <w:rPr>
          <w:rFonts w:ascii="Times New Roman" w:hAnsi="Times New Roman" w:cs="Times New Roman"/>
          <w:sz w:val="24"/>
          <w:szCs w:val="24"/>
        </w:rPr>
        <w:br/>
        <w:t>• Defensive Driving</w:t>
      </w:r>
      <w:r w:rsidRPr="003B2D8B">
        <w:rPr>
          <w:rFonts w:ascii="Times New Roman" w:hAnsi="Times New Roman" w:cs="Times New Roman"/>
          <w:sz w:val="24"/>
          <w:szCs w:val="24"/>
        </w:rPr>
        <w:br/>
        <w:t>• Workplace Hazardous Materials System (WHMIS)</w:t>
      </w:r>
    </w:p>
    <w:p w14:paraId="69D72717" w14:textId="15F08FC6" w:rsidR="00D817C5" w:rsidRPr="003B2D8B" w:rsidRDefault="00D817C5" w:rsidP="00F359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817C5" w:rsidRPr="003B2D8B" w:rsidSect="00F35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CF3C6E"/>
    <w:multiLevelType w:val="multilevel"/>
    <w:tmpl w:val="11B2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0649643">
    <w:abstractNumId w:val="8"/>
  </w:num>
  <w:num w:numId="2" w16cid:durableId="191845643">
    <w:abstractNumId w:val="6"/>
  </w:num>
  <w:num w:numId="3" w16cid:durableId="556361329">
    <w:abstractNumId w:val="5"/>
  </w:num>
  <w:num w:numId="4" w16cid:durableId="63652391">
    <w:abstractNumId w:val="4"/>
  </w:num>
  <w:num w:numId="5" w16cid:durableId="1122307367">
    <w:abstractNumId w:val="7"/>
  </w:num>
  <w:num w:numId="6" w16cid:durableId="982351441">
    <w:abstractNumId w:val="3"/>
  </w:num>
  <w:num w:numId="7" w16cid:durableId="2063358545">
    <w:abstractNumId w:val="2"/>
  </w:num>
  <w:num w:numId="8" w16cid:durableId="260187406">
    <w:abstractNumId w:val="1"/>
  </w:num>
  <w:num w:numId="9" w16cid:durableId="2003968029">
    <w:abstractNumId w:val="0"/>
  </w:num>
  <w:num w:numId="10" w16cid:durableId="1591970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2609"/>
    <w:rsid w:val="00034616"/>
    <w:rsid w:val="0006063C"/>
    <w:rsid w:val="0015074B"/>
    <w:rsid w:val="001B18F3"/>
    <w:rsid w:val="0029639D"/>
    <w:rsid w:val="002F3BAE"/>
    <w:rsid w:val="00316D20"/>
    <w:rsid w:val="00324AB4"/>
    <w:rsid w:val="00326F90"/>
    <w:rsid w:val="003749E5"/>
    <w:rsid w:val="003B2D8B"/>
    <w:rsid w:val="00415F6F"/>
    <w:rsid w:val="005F4D3F"/>
    <w:rsid w:val="007C123F"/>
    <w:rsid w:val="00806B53"/>
    <w:rsid w:val="008A7072"/>
    <w:rsid w:val="009870DC"/>
    <w:rsid w:val="00A070BA"/>
    <w:rsid w:val="00AA1D8D"/>
    <w:rsid w:val="00B47730"/>
    <w:rsid w:val="00CB0664"/>
    <w:rsid w:val="00D04E0D"/>
    <w:rsid w:val="00D817C5"/>
    <w:rsid w:val="00E76730"/>
    <w:rsid w:val="00E80758"/>
    <w:rsid w:val="00F35977"/>
    <w:rsid w:val="00FB36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4E3825"/>
  <w14:defaultImageDpi w14:val="300"/>
  <w15:docId w15:val="{96372087-6B9D-4D7E-8604-29C1B2A8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1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Akshay Sunil Kumar</cp:lastModifiedBy>
  <cp:revision>11</cp:revision>
  <dcterms:created xsi:type="dcterms:W3CDTF">2024-12-09T21:01:00Z</dcterms:created>
  <dcterms:modified xsi:type="dcterms:W3CDTF">2025-02-25T10:23:00Z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9636ead30e37c8f851d0604e83fc3848d7b85d92ef52ffa2533af4743727b1ce</vt:lpwstr>
  </property>
</Properties>
</file>